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Quarterly Knowledge Review Template</w:t>
      </w:r>
    </w:p>
    <w:p>
      <w:r>
        <w:t>Use this document to facilitate structured quarterly reviews of your Freshservice knowledge base articles. Review for relevance, usefulness, and accuracy. Assign actions for updating, retiring, or retaining content.</w:t>
      </w:r>
    </w:p>
    <w:p>
      <w:pPr>
        <w:pStyle w:val="Heading1"/>
      </w:pPr>
      <w:r>
        <w:t>Review Summary</w:t>
      </w:r>
    </w:p>
    <w:p>
      <w:r>
        <w:t>Review Date: ____________________________</w:t>
      </w:r>
    </w:p>
    <w:p>
      <w:r>
        <w:t>Reviewed By: ____________________________</w:t>
      </w:r>
    </w:p>
    <w:p>
      <w:r>
        <w:t>Total Articles Reviewed: _______</w:t>
      </w:r>
    </w:p>
    <w:p>
      <w:r>
        <w:t>Articles Flagged for Update: _______</w:t>
      </w:r>
    </w:p>
    <w:p>
      <w:r>
        <w:t>Articles Retired: _______</w:t>
      </w:r>
    </w:p>
    <w:p>
      <w:pPr>
        <w:pStyle w:val="Heading1"/>
      </w:pPr>
      <w:r>
        <w:t>Checklist</w:t>
      </w:r>
    </w:p>
    <w:p>
      <w:r>
        <w:t>🗹 Review top 20 most viewed articles</w:t>
      </w:r>
    </w:p>
    <w:p>
      <w:r>
        <w:t>🗹 Check articles with &gt;3 thumbs-down ratings</w:t>
      </w:r>
    </w:p>
    <w:p>
      <w:r>
        <w:t>🗹 Verify all links and references are current</w:t>
      </w:r>
    </w:p>
    <w:p>
      <w:r>
        <w:t>🗹 Confirm ownership is correctly assigned</w:t>
      </w:r>
    </w:p>
    <w:p>
      <w:r>
        <w:t>🗹 Remove or merge duplicate articles</w:t>
      </w:r>
    </w:p>
    <w:p>
      <w:r>
        <w:t>🗹 Ensure formatting and readability standards are met</w:t>
      </w:r>
    </w:p>
    <w:p>
      <w:r>
        <w:t>🗹 Link articles to relevant service catalog items or automation rules</w:t>
      </w:r>
    </w:p>
    <w:p>
      <w:r>
        <w:t>🗹 Flag outdated solutions for rewrite or archival</w:t>
      </w:r>
    </w:p>
    <w:p>
      <w:pPr>
        <w:pStyle w:val="Heading1"/>
      </w:pPr>
      <w:r>
        <w:t>Reviewer Notes</w:t>
      </w:r>
    </w:p>
    <w:p>
      <w:r>
        <w:t>__________________________________________________________________</w:t>
        <w:br/>
        <w:t>__________________________________________________________________</w:t>
        <w:br/>
        <w:t>__________________________________________________________________</w:t>
        <w:br/>
        <w:t>__________________________________________________________________</w:t>
        <w:br/>
        <w:t>__________________________________________________________________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